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b/>
          <w:color w:val="0B2A45"/>
          <w:sz w:val="42"/>
        </w:rPr>
        <w:t>Tool 4 — Record-to-Rendering Kit Index</w:t>
      </w:r>
    </w:p>
    <w:p>
      <w:r>
        <w:rPr>
          <w:i/>
          <w:color w:val="5F6B7A"/>
          <w:sz w:val="22"/>
        </w:rPr>
        <w:t>Manual translation from record to audience-specific output</w:t>
      </w:r>
    </w:p>
    <w:p>
      <w:r>
        <w:rPr>
          <w:color w:val="B76535"/>
          <w:sz w:val="18"/>
        </w:rPr>
        <w:t>The Living Professional Record | The Professional Truth Trilogy</w:t>
      </w:r>
    </w:p>
    <w:p>
      <w:pPr/>
      <w:r>
        <w:rPr>
          <w:b/>
        </w:rPr>
        <w:t>Use responsibly.</w:t>
      </w:r>
      <w:r>
        <w:t xml:space="preserve"> Do not copy, upload, paste, store, or share restricted or sensitive material in these tools; use summary-only placeholders when needed. Do not paste restricted material into external AI tools unless authorized and approved. Do not publish names, contact information, endorsements, or confirming roles without permission. Do not invent numbers or overstate results.</w:t>
      </w:r>
    </w:p>
    <w:p/>
    <w:p>
      <w:pPr>
        <w:pStyle w:val="Heading1"/>
        <w:spacing w:before="160" w:after="80"/>
      </w:pPr>
      <w:r>
        <w:t>Files in this kit</w:t>
      </w:r>
    </w:p>
    <w:tbl>
      <w:tblPr>
        <w:tblStyle w:val="TableGrid"/>
        <w:tblW w:type="auto" w:w="0"/>
        <w:jc w:val="center"/>
        <w:tblLook w:firstColumn="1" w:firstRow="1" w:lastColumn="0" w:lastRow="0" w:noHBand="0" w:noVBand="1" w:val="04A0"/>
        <w:tblBorders>
          <w:top w:val="single" w:sz="6" w:space="0" w:color="D9D1C8"/>
          <w:left w:val="single" w:sz="6" w:space="0" w:color="D9D1C8"/>
          <w:bottom w:val="single" w:sz="6" w:space="0" w:color="D9D1C8"/>
          <w:right w:val="single" w:sz="6" w:space="0" w:color="D9D1C8"/>
          <w:insideH w:val="single" w:sz="6" w:space="0" w:color="D9D1C8"/>
          <w:insideV w:val="single" w:sz="6" w:space="0" w:color="D9D1C8"/>
        </w:tblBorders>
      </w:tblPr>
      <w:tblGrid>
        <w:gridCol w:w="5184"/>
        <w:gridCol w:w="5184"/>
      </w:tblGrid>
      <w:tr>
        <w:trPr>
          <w:tblHeader w:val="true"/>
        </w:trPr>
        <w:tc>
          <w:tcPr>
            <w:tcW w:type="dxa" w:w="4896"/>
            <w:shd w:fill="F7F3EF"/>
          </w:tcPr>
          <w:p>
            <w:r/>
            <w:r>
              <w:rPr>
                <w:b/>
                <w:color w:val="0B2A45"/>
                <w:sz w:val="17"/>
              </w:rPr>
              <w:t>File</w:t>
            </w:r>
          </w:p>
        </w:tc>
        <w:tc>
          <w:tcPr>
            <w:tcW w:type="dxa" w:w="6048"/>
            <w:shd w:fill="F7F3EF"/>
          </w:tcPr>
          <w:p>
            <w:r/>
            <w:r>
              <w:rPr>
                <w:b/>
                <w:color w:val="0B2A45"/>
                <w:sz w:val="17"/>
              </w:rPr>
              <w:t>Use it when you need to...</w:t>
            </w:r>
          </w:p>
        </w:tc>
      </w:tr>
      <w:tr>
        <w:tc>
          <w:tcPr>
            <w:tcW w:type="dxa" w:w="4896"/>
            <w:vAlign w:val="top"/>
          </w:tcPr>
          <w:p>
            <w:r/>
            <w:r>
              <w:rPr>
                <w:b w:val="0"/>
                <w:sz w:val="17"/>
              </w:rPr>
              <w:t>Tool_4A_Record_to_Rendering_Guide_v1.docx</w:t>
            </w:r>
          </w:p>
        </w:tc>
        <w:tc>
          <w:tcPr>
            <w:tcW w:type="dxa" w:w="6048"/>
            <w:vAlign w:val="top"/>
          </w:tcPr>
          <w:p>
            <w:r/>
            <w:r>
              <w:rPr>
                <w:b w:val="0"/>
                <w:sz w:val="17"/>
              </w:rPr>
              <w:t>Understand rendering, audience, measures of value, and responsible translation from the record.</w:t>
            </w:r>
          </w:p>
        </w:tc>
      </w:tr>
      <w:tr>
        <w:tc>
          <w:tcPr>
            <w:tcW w:type="dxa" w:w="4896"/>
            <w:vAlign w:val="top"/>
          </w:tcPr>
          <w:p>
            <w:r/>
            <w:r>
              <w:rPr>
                <w:b w:val="0"/>
                <w:sz w:val="17"/>
              </w:rPr>
              <w:t>Tool_4B_Rendering_Decision_Worksheet_Form_v1.docx</w:t>
            </w:r>
          </w:p>
        </w:tc>
        <w:tc>
          <w:tcPr>
            <w:tcW w:type="dxa" w:w="6048"/>
            <w:vAlign w:val="top"/>
          </w:tcPr>
          <w:p>
            <w:r/>
            <w:r>
              <w:rPr>
                <w:b w:val="0"/>
                <w:sz w:val="17"/>
              </w:rPr>
              <w:t>Choose the audience, rendering type, source material, measure of value, and safe-use boundaries.</w:t>
            </w:r>
          </w:p>
        </w:tc>
      </w:tr>
      <w:tr>
        <w:tc>
          <w:tcPr>
            <w:tcW w:type="dxa" w:w="4896"/>
            <w:vAlign w:val="top"/>
          </w:tcPr>
          <w:p>
            <w:r/>
            <w:r>
              <w:rPr>
                <w:b w:val="0"/>
                <w:sz w:val="17"/>
              </w:rPr>
              <w:t>Tool_4C_Rendering_Draft_Builder_v1.docx</w:t>
            </w:r>
          </w:p>
        </w:tc>
        <w:tc>
          <w:tcPr>
            <w:tcW w:type="dxa" w:w="6048"/>
            <w:vAlign w:val="top"/>
          </w:tcPr>
          <w:p>
            <w:r/>
            <w:r>
              <w:rPr>
                <w:b w:val="0"/>
                <w:sz w:val="17"/>
              </w:rPr>
              <w:t>Produce a first source-backed draft and revision for a specific professional surface.</w:t>
            </w:r>
          </w:p>
        </w:tc>
      </w:tr>
    </w:tbl>
    <w:p/>
    <w:p>
      <w:pPr>
        <w:pStyle w:val="Heading2"/>
        <w:spacing w:before="140" w:after="40"/>
      </w:pPr>
      <w:r>
        <w:t>Recommended sequence</w:t>
      </w:r>
    </w:p>
    <w:p>
      <w:pPr>
        <w:spacing w:after="40"/>
        <w:ind w:left="317" w:hanging="259"/>
      </w:pPr>
      <w:r>
        <w:rPr>
          <w:sz w:val="20"/>
        </w:rPr>
        <w:t>1. Read Tool 4A once.</w:t>
      </w:r>
    </w:p>
    <w:p>
      <w:pPr>
        <w:spacing w:after="40"/>
        <w:ind w:left="317" w:hanging="259"/>
      </w:pPr>
      <w:r>
        <w:rPr>
          <w:sz w:val="20"/>
        </w:rPr>
        <w:t>2. Complete Tool 4B for one audience and one rendering type.</w:t>
      </w:r>
    </w:p>
    <w:p>
      <w:pPr>
        <w:spacing w:after="40"/>
        <w:ind w:left="317" w:hanging="259"/>
      </w:pPr>
      <w:r>
        <w:rPr>
          <w:sz w:val="20"/>
        </w:rPr>
        <w:t>3. Use Tool 4C to draft, check, and revise the external-facing language.</w:t>
      </w:r>
    </w:p>
    <w:p>
      <w:pPr>
        <w:pStyle w:val="Heading2"/>
        <w:spacing w:before="140" w:after="40"/>
      </w:pPr>
      <w:r>
        <w:t>Output</w:t>
      </w:r>
    </w:p>
    <w:p>
      <w:pPr>
        <w:spacing w:after="80" w:line="259" w:lineRule="auto"/>
      </w:pPr>
      <w:r>
        <w:rPr>
          <w:b w:val="0"/>
          <w:i w:val="0"/>
        </w:rPr>
        <w:t>The output is not a universal résumé. It is one specific rendering from the record for a specific audience and purpose.</w:t>
      </w:r>
    </w:p>
    <w:p/>
    <w:sectPr w:rsidR="00FC693F" w:rsidRPr="0006063C" w:rsidSect="00034616">
      <w:footerReference w:type="default" r:id="rId9"/>
      <w:pgSz w:w="12240" w:h="15840"/>
      <w:pgMar w:top="936" w:right="936" w:bottom="936" w:left="93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color w:val="5F6B7A"/>
        <w:sz w:val="16"/>
      </w:rPr>
      <w:t>Jeffrey Paul Chamberlain | The Living Professional Record companion tools</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Georgia" w:hAnsi="Georgia" w:eastAsia="Georgia"/>
      <w:color w:val="1F2933"/>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Georgia" w:hAnsi="Georgia" w:eastAsia="Georgia"/>
      <w:b/>
      <w:bCs/>
      <w:color w:val="0B2A45"/>
      <w:sz w:val="3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Georgia" w:hAnsi="Georgia" w:eastAsia="Georgia"/>
      <w:b/>
      <w:bCs/>
      <w:color w:val="0B2A45"/>
      <w:sz w:val="28"/>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Georgia" w:hAnsi="Georgia" w:eastAsia="Georgia"/>
      <w:b/>
      <w:bCs/>
      <w:color w:val="0B2A45"/>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Jeffrey Paul Chamberlain</dc:creator>
  <cp:keywords/>
  <dc:description/>
  <cp:lastModifiedBy>Jeffrey Paul Chamberlain</cp:lastModifiedBy>
  <cp:revision>1</cp:revision>
  <dcterms:created xsi:type="dcterms:W3CDTF">2013-12-23T23:15:00Z</dcterms:created>
  <dcterms:modified xsi:type="dcterms:W3CDTF">2013-12-23T23:15:00Z</dcterms:modified>
  <cp:category/>
</cp:coreProperties>
</file>